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0571304" name="25ffda60-e9e2-11ef-8e40-63cdb1c2498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3517550" name="25ffda60-e9e2-11ef-8e40-63cdb1c2498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405490" name="2fccdb10-e9e2-11ef-8a1a-d90e755198e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5026666" name="2fccdb10-e9e2-11ef-8a1a-d90e755198e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DG / rechts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6084407" name="a734ded0-e9e4-11ef-bcab-41d9c9cf0e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66531" name="a734ded0-e9e4-11ef-bcab-41d9c9cf0ed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8462533" name="aa689290-e9e4-11ef-aa45-f3a2dbb7a6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5833408" name="aa689290-e9e4-11ef-aa45-f3a2dbb7a62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202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6968900" name="eeb7d9a0-e9ea-11ef-92ef-0583776e3c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1999074" name="eeb7d9a0-e9ea-11ef-92ef-0583776e3c7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4307310" name="f25d6200-e9ea-11ef-9b8c-a145bb2d67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9689401" name="f25d6200-e9ea-11ef-9b8c-a145bb2d679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207</w:t>
            </w:r>
          </w:p>
          <w:p>
            <w:pPr>
              <w:spacing w:before="0" w:after="0"/>
            </w:pPr>
            <w:r>
              <w:t>2. OG</w:t>
            </w:r>
          </w:p>
          <w:p>
            <w:pPr>
              <w:spacing w:before="0" w:after="0"/>
            </w:pPr>
            <w:r>
              <w:t>Wand  /Boden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0487439" name="c1896c90-e9eb-11ef-81ba-d73604ee45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3772210" name="c1896c90-e9eb-11ef-81ba-d73604ee45a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2566584" name="c6fe84d0-e9eb-11ef-9246-158972381c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534896" name="c6fe84d0-e9eb-11ef-9246-158972381cb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207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9358547" name="f05da4f0-e9eb-11ef-a142-73f0c66cd2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3387331" name="f05da4f0-e9eb-11ef-a142-73f0c66cd2d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5537837" name="f47501f0-e9eb-11ef-9204-25a9768529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2772752" name="f47501f0-e9eb-11ef-9204-25a976852980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101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6978779" name="895c3590-e9ec-11ef-aec2-e7fa41ada5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2455263" name="895c3590-e9ec-11ef-aec2-e7fa41ada586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340472" name="b582b310-e9ec-11ef-83f4-bd457319c08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3158026" name="b582b310-e9ec-11ef-83f4-bd457319c085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Wand / 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96141102" name="4eb70440-e9ee-11ef-b1de-8b81cb8c55c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755440" name="4eb70440-e9ee-11ef-b1de-8b81cb8c55c9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478186" name="54daac00-e9ee-11ef-bba6-897367f33e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6912626" name="54daac00-e9ee-11ef-bba6-897367f33ec2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3836262" name="1f40a300-e9ef-11ef-9613-cff07576fa2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2648936" name="1f40a300-e9ef-11ef-9613-cff07576fa24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3890203" name="22f853d0-e9ef-11ef-ad85-13aa70bee7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607159" name="22f853d0-e9ef-11ef-ad85-13aa70bee71f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